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Terrasse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Formteil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81426937" name="c26991a0-f5f0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4072847" name="c26991a0-f5f0-11f0-9962-951c33943fb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85070580" name="c7b799e0-f5f0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0907184" name="c7b799e0-f5f0-11f0-9962-951c33943fb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Flanschdichtung</w:t>
            </w:r>
          </w:p>
          <w:p>
            <w:pPr>
              <w:spacing w:before="0" w:after="0"/>
            </w:pPr>
            <w:r>
              <w:t>Tank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76813252" name="75a2c390-f5f1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8494636" name="75a2c390-f5f1-11f0-9962-951c33943fb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42772244" name="7c986150-f5f1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8444013" name="7c986150-f5f1-11f0-9962-951c33943fb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Vorderi Siten 10 Vorderi Siten 10, 8816 Hirzel</w:t>
          </w:r>
        </w:p>
        <w:p>
          <w:pPr>
            <w:spacing w:before="0" w:after="0"/>
          </w:pPr>
          <w:r>
            <w:t>686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